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8625E" w14:textId="6C467833" w:rsidR="006A1888" w:rsidRDefault="005126C5">
      <w:pPr>
        <w:pStyle w:val="Heading1"/>
      </w:pPr>
      <w:r>
        <w:t>FTDX10 Rig Control – Program Tips</w:t>
      </w:r>
    </w:p>
    <w:p w14:paraId="49D258D6" w14:textId="00B1F21D" w:rsidR="006A1888" w:rsidRDefault="00000000">
      <w:r>
        <w:t xml:space="preserve">Important: </w:t>
      </w:r>
      <w:r>
        <w:rPr>
          <w:b/>
          <w:bCs/>
          <w:color w:val="EE0000"/>
        </w:rPr>
        <w:t xml:space="preserve">You will get warning about opening </w:t>
      </w:r>
      <w:r w:rsidR="00A82493" w:rsidRPr="00A82493">
        <w:rPr>
          <w:b/>
          <w:bCs/>
          <w:color w:val="EE0000"/>
        </w:rPr>
        <w:t>FTDX10RigControlVersion1.exe</w:t>
      </w:r>
      <w:r>
        <w:rPr>
          <w:b/>
          <w:bCs/>
          <w:color w:val="EE0000"/>
        </w:rPr>
        <w:t>, open it anyway!</w:t>
      </w:r>
      <w:r>
        <w:t xml:space="preserve"> Keep all required files in the same folder as the program. You can put the folder anywhere, just keep all the files in it.  The following files must be in the same directory as FTDX-10RigControlB3</w:t>
      </w:r>
      <w:r w:rsidR="00C41BCB">
        <w:t>_1</w:t>
      </w:r>
      <w:r>
        <w:t>.exe:</w:t>
      </w:r>
    </w:p>
    <w:p w14:paraId="6BF60714" w14:textId="77777777" w:rsidR="003B37B2" w:rsidRDefault="00000000">
      <w:r>
        <w:t xml:space="preserve">• </w:t>
      </w:r>
      <w:r w:rsidR="00A82493" w:rsidRPr="00A82493">
        <w:t>FTDX10RigControlVersion1.exe</w:t>
      </w:r>
    </w:p>
    <w:p w14:paraId="25A6D56C" w14:textId="6BC7D2FC" w:rsidR="006A1888" w:rsidRDefault="00000000">
      <w:r>
        <w:t>• rig_Control_Settings.json</w:t>
      </w:r>
      <w:r>
        <w:br/>
        <w:t>• rig_log.csv</w:t>
      </w:r>
      <w:r>
        <w:br/>
        <w:t>• rig_memories.json</w:t>
      </w:r>
    </w:p>
    <w:p w14:paraId="516458A5" w14:textId="1E150240" w:rsidR="00090D14" w:rsidRDefault="00040CD8">
      <w:r>
        <w:rPr>
          <w:noProof/>
        </w:rPr>
        <w:drawing>
          <wp:inline distT="0" distB="0" distL="0" distR="0" wp14:anchorId="27040660" wp14:editId="6CBA51CB">
            <wp:extent cx="5486400" cy="3792220"/>
            <wp:effectExtent l="0" t="0" r="0" b="0"/>
            <wp:docPr id="14299466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946622" name=""/>
                    <pic:cNvPicPr/>
                  </pic:nvPicPr>
                  <pic:blipFill>
                    <a:blip r:embed="rId6"/>
                    <a:stretch>
                      <a:fillRect/>
                    </a:stretch>
                  </pic:blipFill>
                  <pic:spPr>
                    <a:xfrm>
                      <a:off x="0" y="0"/>
                      <a:ext cx="5486400" cy="3792220"/>
                    </a:xfrm>
                    <a:prstGeom prst="rect">
                      <a:avLst/>
                    </a:prstGeom>
                  </pic:spPr>
                </pic:pic>
              </a:graphicData>
            </a:graphic>
          </wp:inline>
        </w:drawing>
      </w:r>
    </w:p>
    <w:p w14:paraId="0C56553F" w14:textId="20BFC748" w:rsidR="006A1888" w:rsidRDefault="00000000">
      <w:r>
        <w:t xml:space="preserve">You can copy and paste the shortcut </w:t>
      </w:r>
      <w:r w:rsidR="003B37B2" w:rsidRPr="003B37B2">
        <w:t>FTDX10RigControlVersion1.exe</w:t>
      </w:r>
      <w:r>
        <w:t>– Shortcut’ on your desktop, if you want easy access to the program.</w:t>
      </w:r>
    </w:p>
    <w:p w14:paraId="67111086" w14:textId="77777777" w:rsidR="006A1888" w:rsidRDefault="00000000">
      <w:pPr>
        <w:pStyle w:val="Heading2"/>
      </w:pPr>
      <w:r>
        <w:t>Setting the Correct COM Port</w:t>
      </w:r>
    </w:p>
    <w:p w14:paraId="5E48C69E" w14:textId="1D66373E" w:rsidR="004431E9" w:rsidRDefault="00000000" w:rsidP="004431E9">
      <w:pPr>
        <w:pStyle w:val="ListParagraph"/>
        <w:numPr>
          <w:ilvl w:val="0"/>
          <w:numId w:val="10"/>
        </w:numPr>
      </w:pPr>
      <w:r>
        <w:t>Start the program.</w:t>
      </w:r>
    </w:p>
    <w:p w14:paraId="3C23BD48" w14:textId="77777777" w:rsidR="004431E9" w:rsidRDefault="004431E9" w:rsidP="004431E9">
      <w:pPr>
        <w:pStyle w:val="ListParagraph"/>
        <w:numPr>
          <w:ilvl w:val="0"/>
          <w:numId w:val="10"/>
        </w:numPr>
      </w:pPr>
      <w:r>
        <w:t>Change the COM port to match the “</w:t>
      </w:r>
      <w:r>
        <w:rPr>
          <w:b/>
          <w:bCs/>
          <w:color w:val="00B050"/>
        </w:rPr>
        <w:t>Enhanced</w:t>
      </w:r>
      <w:r>
        <w:t>” COM Port, for your radio</w:t>
      </w:r>
    </w:p>
    <w:p w14:paraId="528EB2A9" w14:textId="77777777" w:rsidR="004431E9" w:rsidRDefault="004431E9" w:rsidP="004431E9">
      <w:pPr>
        <w:pStyle w:val="ListParagraph"/>
        <w:numPr>
          <w:ilvl w:val="0"/>
          <w:numId w:val="10"/>
        </w:numPr>
      </w:pPr>
      <w:r>
        <w:t>Click “Connect” if the program is not showing “</w:t>
      </w:r>
      <w:r>
        <w:rPr>
          <w:b/>
          <w:bCs/>
        </w:rPr>
        <w:t>Connected COM</w:t>
      </w:r>
      <w:r>
        <w:t>”</w:t>
      </w:r>
    </w:p>
    <w:p w14:paraId="4D5ECCE0" w14:textId="77777777" w:rsidR="004431E9" w:rsidRDefault="004431E9" w:rsidP="004431E9">
      <w:pPr>
        <w:pStyle w:val="ListParagraph"/>
        <w:numPr>
          <w:ilvl w:val="0"/>
          <w:numId w:val="10"/>
        </w:numPr>
      </w:pPr>
      <w:r>
        <w:t>Click the 'Set Defaults' button.</w:t>
      </w:r>
    </w:p>
    <w:p w14:paraId="3C836447" w14:textId="230D8031" w:rsidR="004431E9" w:rsidRDefault="004431E9" w:rsidP="004431E9">
      <w:pPr>
        <w:pStyle w:val="ListParagraph"/>
        <w:numPr>
          <w:ilvl w:val="0"/>
          <w:numId w:val="10"/>
        </w:numPr>
      </w:pPr>
      <w:r>
        <w:t>Close the program.</w:t>
      </w:r>
    </w:p>
    <w:p w14:paraId="42A3C0C2" w14:textId="51EF05B3" w:rsidR="004431E9" w:rsidRDefault="004431E9" w:rsidP="004431E9">
      <w:pPr>
        <w:pStyle w:val="ListParagraph"/>
        <w:numPr>
          <w:ilvl w:val="0"/>
          <w:numId w:val="10"/>
        </w:numPr>
      </w:pPr>
      <w:r>
        <w:lastRenderedPageBreak/>
        <w:t>Restart the program so the changes take effect, and the program should connect automatically each time you open the program.</w:t>
      </w:r>
    </w:p>
    <w:p w14:paraId="420A4052" w14:textId="77777777" w:rsidR="004431E9" w:rsidRDefault="004431E9" w:rsidP="004431E9">
      <w:pPr>
        <w:ind w:left="360"/>
      </w:pPr>
    </w:p>
    <w:p w14:paraId="58C4ACA1" w14:textId="4C271C12" w:rsidR="006A1888" w:rsidRPr="004431E9" w:rsidRDefault="00000000" w:rsidP="004431E9">
      <w:pPr>
        <w:rPr>
          <w:b/>
          <w:bCs/>
        </w:rPr>
      </w:pPr>
      <w:r>
        <w:br/>
      </w:r>
      <w:r>
        <w:br/>
      </w:r>
      <w:r>
        <w:rPr>
          <w:b/>
          <w:bCs/>
          <w:color w:val="548DD4" w:themeColor="text2" w:themeTint="99"/>
        </w:rPr>
        <w:t>Changing the Memory Presets</w:t>
      </w:r>
    </w:p>
    <w:p w14:paraId="0C1F749C" w14:textId="77777777" w:rsidR="006A1888" w:rsidRDefault="00000000">
      <w:r>
        <w:t>You can modify any of the memory presets.</w:t>
      </w:r>
    </w:p>
    <w:p w14:paraId="2DC9292A" w14:textId="46CA3780" w:rsidR="006A1888" w:rsidRDefault="00000000">
      <w:r>
        <w:t>1. Click on the preset slot you want to change.</w:t>
      </w:r>
      <w:r>
        <w:br/>
        <w:t>2. Modify the frequency, mode, or other settings.</w:t>
      </w:r>
      <w:r>
        <w:br/>
        <w:t>3. Click 'Save' to store the changes. (It will overwrite anything that is there.)</w:t>
      </w:r>
    </w:p>
    <w:p w14:paraId="193CF558" w14:textId="77777777" w:rsidR="006A1888" w:rsidRDefault="00000000">
      <w:pPr>
        <w:pStyle w:val="Heading2"/>
      </w:pPr>
      <w:r>
        <w:t>Changing Default Startup Values</w:t>
      </w:r>
    </w:p>
    <w:p w14:paraId="529CF694" w14:textId="77777777" w:rsidR="006A1888" w:rsidRDefault="00000000">
      <w:r>
        <w:t>If you want the program to start with specific values, change the settings you want and then click the 'Set Defaults' button at the top of the program.</w:t>
      </w:r>
    </w:p>
    <w:p w14:paraId="2CD7A27F" w14:textId="712E1C8B" w:rsidR="00090D14" w:rsidRDefault="00FC6C35">
      <w:r>
        <w:rPr>
          <w:noProof/>
        </w:rPr>
        <w:drawing>
          <wp:inline distT="0" distB="0" distL="0" distR="0" wp14:anchorId="1109F7DC" wp14:editId="461EA6E9">
            <wp:extent cx="5486400" cy="2914650"/>
            <wp:effectExtent l="0" t="0" r="0" b="0"/>
            <wp:docPr id="85334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341489" name=""/>
                    <pic:cNvPicPr/>
                  </pic:nvPicPr>
                  <pic:blipFill>
                    <a:blip r:embed="rId7"/>
                    <a:stretch>
                      <a:fillRect/>
                    </a:stretch>
                  </pic:blipFill>
                  <pic:spPr>
                    <a:xfrm>
                      <a:off x="0" y="0"/>
                      <a:ext cx="5486400" cy="2914650"/>
                    </a:xfrm>
                    <a:prstGeom prst="rect">
                      <a:avLst/>
                    </a:prstGeom>
                  </pic:spPr>
                </pic:pic>
              </a:graphicData>
            </a:graphic>
          </wp:inline>
        </w:drawing>
      </w:r>
    </w:p>
    <w:p w14:paraId="40D48752" w14:textId="77777777" w:rsidR="002B7511" w:rsidRDefault="002B7511"/>
    <w:p w14:paraId="33A32373" w14:textId="4DAFBDF7" w:rsidR="002B7511" w:rsidRDefault="002B7511">
      <w:r>
        <w:rPr>
          <w:b/>
          <w:bCs/>
          <w:color w:val="EE0000"/>
        </w:rPr>
        <w:t>If you need any help, email me at</w:t>
      </w:r>
      <w:r>
        <w:rPr>
          <w:color w:val="EE0000"/>
        </w:rPr>
        <w:t xml:space="preserve"> </w:t>
      </w:r>
      <w:hyperlink r:id="rId8" w:history="1">
        <w:r>
          <w:rPr>
            <w:rStyle w:val="Hyperlink"/>
          </w:rPr>
          <w:t>5xjranch@gmail.com</w:t>
        </w:r>
      </w:hyperlink>
    </w:p>
    <w:sectPr w:rsidR="002B7511"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25923CF"/>
    <w:multiLevelType w:val="hybridMultilevel"/>
    <w:tmpl w:val="8D3A7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4026248">
    <w:abstractNumId w:val="8"/>
  </w:num>
  <w:num w:numId="2" w16cid:durableId="799347743">
    <w:abstractNumId w:val="6"/>
  </w:num>
  <w:num w:numId="3" w16cid:durableId="880291747">
    <w:abstractNumId w:val="5"/>
  </w:num>
  <w:num w:numId="4" w16cid:durableId="1107702763">
    <w:abstractNumId w:val="4"/>
  </w:num>
  <w:num w:numId="5" w16cid:durableId="1114204165">
    <w:abstractNumId w:val="7"/>
  </w:num>
  <w:num w:numId="6" w16cid:durableId="50925223">
    <w:abstractNumId w:val="3"/>
  </w:num>
  <w:num w:numId="7" w16cid:durableId="1335961516">
    <w:abstractNumId w:val="2"/>
  </w:num>
  <w:num w:numId="8" w16cid:durableId="536554262">
    <w:abstractNumId w:val="1"/>
  </w:num>
  <w:num w:numId="9" w16cid:durableId="155650419">
    <w:abstractNumId w:val="0"/>
  </w:num>
  <w:num w:numId="10" w16cid:durableId="11638150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2C89"/>
    <w:rsid w:val="00034616"/>
    <w:rsid w:val="00040CD8"/>
    <w:rsid w:val="0006063C"/>
    <w:rsid w:val="00090D14"/>
    <w:rsid w:val="000C6EA8"/>
    <w:rsid w:val="0015074B"/>
    <w:rsid w:val="00250B36"/>
    <w:rsid w:val="00286C18"/>
    <w:rsid w:val="0029639D"/>
    <w:rsid w:val="002B7511"/>
    <w:rsid w:val="00326F90"/>
    <w:rsid w:val="003B20F0"/>
    <w:rsid w:val="003B37B2"/>
    <w:rsid w:val="004431E9"/>
    <w:rsid w:val="004C6312"/>
    <w:rsid w:val="005126C5"/>
    <w:rsid w:val="00560E72"/>
    <w:rsid w:val="005E4961"/>
    <w:rsid w:val="006A1888"/>
    <w:rsid w:val="006E5F94"/>
    <w:rsid w:val="008C3C2F"/>
    <w:rsid w:val="00916A09"/>
    <w:rsid w:val="00956404"/>
    <w:rsid w:val="00A82493"/>
    <w:rsid w:val="00AA1D8D"/>
    <w:rsid w:val="00B47730"/>
    <w:rsid w:val="00B93B94"/>
    <w:rsid w:val="00C41BCB"/>
    <w:rsid w:val="00CB0664"/>
    <w:rsid w:val="00CD248F"/>
    <w:rsid w:val="00DB7F6C"/>
    <w:rsid w:val="00DD56EB"/>
    <w:rsid w:val="00EA53B3"/>
    <w:rsid w:val="00ED7CAB"/>
    <w:rsid w:val="00F32B7B"/>
    <w:rsid w:val="00F61B9E"/>
    <w:rsid w:val="00FC693F"/>
    <w:rsid w:val="00FC6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A04536"/>
  <w14:defaultImageDpi w14:val="300"/>
  <w15:docId w15:val="{51148C3F-5F20-493E-B190-9504CB73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2B7511"/>
    <w:rPr>
      <w:color w:val="0000FF" w:themeColor="hyperlink"/>
      <w:u w:val="single"/>
    </w:rPr>
  </w:style>
  <w:style w:type="character" w:styleId="UnresolvedMention">
    <w:name w:val="Unresolved Mention"/>
    <w:basedOn w:val="DefaultParagraphFont"/>
    <w:uiPriority w:val="99"/>
    <w:semiHidden/>
    <w:unhideWhenUsed/>
    <w:rsid w:val="002B75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5xjranch@gmail.com"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231</Words>
  <Characters>1210</Characters>
  <Application>Microsoft Office Word</Application>
  <DocSecurity>0</DocSecurity>
  <Lines>35</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Jim Smith</cp:lastModifiedBy>
  <cp:revision>10</cp:revision>
  <dcterms:created xsi:type="dcterms:W3CDTF">2026-03-25T21:41:00Z</dcterms:created>
  <dcterms:modified xsi:type="dcterms:W3CDTF">2026-04-10T20:19:00Z</dcterms:modified>
  <cp:category/>
</cp:coreProperties>
</file>